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OG/ 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5070508" name="019d8bfc-09b9-72c1-ad78-9e03a41e9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8711169" name="019d8bfc-09b9-72c1-ad78-9e03a41e9e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9139385" name="019d8bfc-2473-7fd0-80a7-375fae70fb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6280942" name="019d8bfc-2473-7fd0-80a7-375fae70fb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